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C0" w:rsidRPr="00F125C0" w:rsidRDefault="00272508" w:rsidP="00F12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F125C0" w:rsidRPr="00F12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школы;</w:t>
      </w:r>
    </w:p>
    <w:p w:rsidR="00F125C0" w:rsidRPr="00F125C0" w:rsidRDefault="00272508" w:rsidP="002725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F125C0" w:rsidRPr="00F12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Родительский комитет школы;</w:t>
      </w:r>
    </w:p>
    <w:p w:rsidR="00F125C0" w:rsidRDefault="00272508" w:rsidP="002725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F125C0" w:rsidRPr="00F12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Попечительский Совет школы.</w:t>
      </w:r>
    </w:p>
    <w:p w:rsidR="00272508" w:rsidRPr="00F125C0" w:rsidRDefault="00272508" w:rsidP="002725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25C0" w:rsidRDefault="00272508" w:rsidP="00F125C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</w:t>
      </w:r>
      <w:r w:rsidR="00F125C0" w:rsidRPr="00F125C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5.2. Мероприятия по взаимосвязи с родителями и общественностью.</w:t>
      </w:r>
    </w:p>
    <w:p w:rsidR="00272508" w:rsidRPr="00F125C0" w:rsidRDefault="00272508" w:rsidP="00F12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4579"/>
        <w:gridCol w:w="1795"/>
        <w:gridCol w:w="2674"/>
      </w:tblGrid>
      <w:tr w:rsidR="00F125C0" w:rsidRPr="00F125C0">
        <w:trPr>
          <w:trHeight w:hRule="exact" w:val="5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Мероприятие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Сроки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Исполнитель</w:t>
            </w:r>
          </w:p>
        </w:tc>
      </w:tr>
      <w:tr w:rsidR="00F125C0" w:rsidRPr="00F125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Общешкольная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конференции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Октябрь-ежег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F125C0" w:rsidRPr="00F125C0">
        <w:trPr>
          <w:trHeight w:hRule="exact"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общешкольного родительского комитета.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четв.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F125C0" w:rsidRPr="00F125C0">
        <w:trPr>
          <w:trHeight w:hRule="exact" w:val="2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Совета школы.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полуг.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F125C0" w:rsidRPr="00F125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Общешкольные родительские собрания: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F125C0" w:rsidRPr="00F125C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родительской приемной.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Суббота - еженед.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Дирекция</w:t>
            </w:r>
          </w:p>
        </w:tc>
      </w:tr>
      <w:tr w:rsidR="00F125C0" w:rsidRPr="00F125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Рейды в неблагополучные семьи.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уководители</w:t>
            </w:r>
          </w:p>
        </w:tc>
      </w:tr>
      <w:tr w:rsidR="00F125C0" w:rsidRPr="00F125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родительские собрания.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четв.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уководители</w:t>
            </w:r>
          </w:p>
        </w:tc>
      </w:tr>
      <w:tr w:rsidR="00F125C0" w:rsidRPr="00F125C0">
        <w:trPr>
          <w:trHeight w:hRule="exact" w:val="85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Включение родителей в совместную деятельность по проведению каникул, праздников.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уководители</w:t>
            </w:r>
          </w:p>
        </w:tc>
      </w:tr>
    </w:tbl>
    <w:p w:rsidR="00272508" w:rsidRDefault="00272508" w:rsidP="00F125C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</w:pPr>
    </w:p>
    <w:p w:rsidR="00F125C0" w:rsidRDefault="00272508" w:rsidP="00F125C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</w:t>
      </w:r>
      <w:r w:rsidR="00F125C0" w:rsidRPr="00F125C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5.3. Деятельность педколлектива по улучшению учебного процесса.</w:t>
      </w:r>
    </w:p>
    <w:p w:rsidR="00272508" w:rsidRPr="00F125C0" w:rsidRDefault="00272508" w:rsidP="00F12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3"/>
        <w:gridCol w:w="6115"/>
        <w:gridCol w:w="1128"/>
        <w:gridCol w:w="2198"/>
      </w:tblGrid>
      <w:tr w:rsidR="00F125C0" w:rsidRPr="00F125C0">
        <w:trPr>
          <w:trHeight w:hRule="exact" w:val="29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Основные направления деятельности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Сроки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Ответственные</w:t>
            </w:r>
          </w:p>
        </w:tc>
      </w:tr>
      <w:tr w:rsidR="00F125C0" w:rsidRPr="00F125C0">
        <w:trPr>
          <w:trHeight w:hRule="exact" w:val="72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преемственности начальной школы;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начальной и основной, основной и средней.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F125C0" w:rsidRPr="00F125C0">
        <w:trPr>
          <w:trHeight w:hRule="exact" w:val="1219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совещание при директоре.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«Итоги контроля в 5-х кл.»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«Проблемы преемственности в начальной школе и здоровье сберегающих условий»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F125C0" w:rsidRPr="00F125C0">
        <w:trPr>
          <w:trHeight w:hRule="exact" w:val="165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дополнительного образования: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открытие предметных кружков, 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технология;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привлечение учреждений доп. образования для организации: спорт, секции, РЦДТ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IX</w:t>
            </w:r>
          </w:p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ружков Дирекция</w:t>
            </w:r>
          </w:p>
        </w:tc>
      </w:tr>
      <w:tr w:rsidR="00F125C0" w:rsidRPr="00F125C0">
        <w:trPr>
          <w:trHeight w:hRule="exact" w:val="138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Дифференциация и профили зация обучения школь</w:t>
            </w: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ников по направлению - 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гуманитарно-филологический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склонностей и способностей учащ,9 кл.</w:t>
            </w:r>
          </w:p>
          <w:p w:rsidR="00272508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уровня обученности, мотивации,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тревожности в 4,9,10 классах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У-1Х</w:t>
            </w:r>
          </w:p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X,</w:t>
            </w:r>
          </w:p>
          <w:p w:rsidR="00F125C0" w:rsidRPr="00272508" w:rsidRDefault="00F125C0" w:rsidP="00F125C0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508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IV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</w:t>
            </w:r>
            <w:proofErr w:type="gramStart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</w:tc>
      </w:tr>
      <w:tr w:rsidR="00F125C0" w:rsidRPr="00F125C0">
        <w:trPr>
          <w:trHeight w:hRule="exact" w:val="138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одаренными детьми.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олимпиады, смотры, конкурсы: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программе "Одаренные дети”;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«Шаг в будущее»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тур предметных олимпиад.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дир. по УР</w:t>
            </w:r>
          </w:p>
        </w:tc>
      </w:tr>
      <w:tr w:rsidR="00F125C0" w:rsidRPr="00F125C0">
        <w:trPr>
          <w:trHeight w:hRule="exact" w:val="83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итоговых контрольных работ для 2 - 8 и 10 классов;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итоговой аттестации учащихся 9 и 11 классов: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</w:p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 - ли ШМО Дирекция</w:t>
            </w:r>
          </w:p>
        </w:tc>
      </w:tr>
      <w:tr w:rsidR="00F125C0" w:rsidRPr="00F125C0">
        <w:trPr>
          <w:trHeight w:hRule="exact" w:val="112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совместной деятельности школы и ВУЗа: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встреч учащихся выпускных классов с преподавателями ВУЗов и ССУЗов;</w:t>
            </w:r>
          </w:p>
          <w:p w:rsidR="00F125C0" w:rsidRPr="00F125C0" w:rsidRDefault="00272508" w:rsidP="00272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открытие 10 и11 классов </w:t>
            </w:r>
            <w:proofErr w:type="gramStart"/>
            <w:r w:rsidR="00F125C0"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начальной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теч.г.</w:t>
            </w:r>
          </w:p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VIII-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5C0" w:rsidRPr="00F125C0" w:rsidRDefault="00F125C0" w:rsidP="00F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дир. по УВР Классные руков</w:t>
            </w:r>
          </w:p>
        </w:tc>
      </w:tr>
    </w:tbl>
    <w:p w:rsidR="00855467" w:rsidRDefault="00855467"/>
    <w:sectPr w:rsidR="00855467" w:rsidSect="00F125C0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5C0"/>
    <w:rsid w:val="00272508"/>
    <w:rsid w:val="00855467"/>
    <w:rsid w:val="0092202D"/>
    <w:rsid w:val="00F12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1909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2021-07-21T12:41:00Z</dcterms:created>
  <dcterms:modified xsi:type="dcterms:W3CDTF">2021-07-21T12:45:00Z</dcterms:modified>
</cp:coreProperties>
</file>